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4"/>
        <w:gridCol w:w="7675"/>
      </w:tblGrid>
      <w:tr w:rsidR="00A44976" w:rsidRPr="00A44976" w14:paraId="29E2F30A" w14:textId="77777777" w:rsidTr="009C7D25">
        <w:trPr>
          <w:trHeight w:val="416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1172D" w14:textId="403C3D56" w:rsidR="00A44976" w:rsidRPr="009C7D25" w:rsidRDefault="00A44976" w:rsidP="009C7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9C7D2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RÚBRICA PRESENTACIONES ORALES</w:t>
            </w:r>
          </w:p>
        </w:tc>
      </w:tr>
      <w:tr w:rsidR="00A44976" w:rsidRPr="00A44976" w14:paraId="1F90DB23" w14:textId="77777777" w:rsidTr="009C7D25">
        <w:trPr>
          <w:trHeight w:val="729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8A5F" w14:textId="36921B6A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 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85264" w14:textId="77777777" w:rsidR="00A44976" w:rsidRPr="00A44976" w:rsidRDefault="00A44976" w:rsidP="00A44976">
            <w:pPr>
              <w:spacing w:after="0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44976">
              <w:rPr>
                <w:rFonts w:ascii="Calibri" w:hAnsi="Calibri" w:cs="Calibri"/>
                <w:sz w:val="18"/>
                <w:szCs w:val="18"/>
              </w:rPr>
              <w:t xml:space="preserve">Desarrollo de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procesos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comunicación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oral y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escritos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en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forma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eficaz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y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efectiva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teniendo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en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cuenta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situaciones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orden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social, personal y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productivo</w:t>
            </w:r>
            <w:proofErr w:type="spellEnd"/>
          </w:p>
          <w:p w14:paraId="4AD319C8" w14:textId="55FC073E" w:rsidR="00A44976" w:rsidRPr="00A44976" w:rsidRDefault="00A44976" w:rsidP="00A44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A44976" w:rsidRPr="00A44976" w14:paraId="08CB4410" w14:textId="77777777" w:rsidTr="009C7D25">
        <w:trPr>
          <w:trHeight w:val="29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39127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Fase Proyecto: 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4AED" w14:textId="77777777" w:rsidR="00A44976" w:rsidRPr="00A44976" w:rsidRDefault="00A44976" w:rsidP="00A44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  <w:t xml:space="preserve">Ejecución </w:t>
            </w:r>
          </w:p>
        </w:tc>
      </w:tr>
      <w:tr w:rsidR="00A44976" w:rsidRPr="00A44976" w14:paraId="744E3670" w14:textId="77777777" w:rsidTr="009C7D25">
        <w:trPr>
          <w:trHeight w:val="61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C4BE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Resultado de aprendizaje:</w:t>
            </w:r>
            <w:r w:rsidRPr="00A449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01E95" w14:textId="77777777" w:rsidR="00A44976" w:rsidRPr="00A44976" w:rsidRDefault="00A44976" w:rsidP="00A44976">
            <w:pPr>
              <w:pStyle w:val="Prrafodelista"/>
              <w:spacing w:after="0"/>
              <w:ind w:left="0"/>
              <w:jc w:val="both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Analizar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los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componentes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de la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comunicación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según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sus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características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intencionalidad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y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contexto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60CEB04C" w14:textId="0781E3E4" w:rsidR="00A44976" w:rsidRPr="00A44976" w:rsidRDefault="00A44976" w:rsidP="00A44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</w:pP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Relacionar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los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procesos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comunicativos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teniendo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en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cuenta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criterios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lógica</w:t>
            </w:r>
            <w:proofErr w:type="spellEnd"/>
            <w:r w:rsidRPr="00A44976">
              <w:rPr>
                <w:rFonts w:ascii="Calibri" w:hAnsi="Calibri" w:cs="Calibri"/>
                <w:sz w:val="18"/>
                <w:szCs w:val="18"/>
              </w:rPr>
              <w:t xml:space="preserve"> y </w:t>
            </w:r>
            <w:proofErr w:type="spellStart"/>
            <w:r w:rsidRPr="00A44976">
              <w:rPr>
                <w:rFonts w:ascii="Calibri" w:hAnsi="Calibri" w:cs="Calibri"/>
                <w:sz w:val="18"/>
                <w:szCs w:val="18"/>
              </w:rPr>
              <w:t>racionalidad</w:t>
            </w:r>
            <w:proofErr w:type="spellEnd"/>
          </w:p>
        </w:tc>
      </w:tr>
      <w:tr w:rsidR="00A44976" w:rsidRPr="00A44976" w14:paraId="0F69F9F4" w14:textId="77777777" w:rsidTr="00EB6F87">
        <w:trPr>
          <w:trHeight w:val="297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5684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proofErr w:type="gramStart"/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Criterio  de</w:t>
            </w:r>
            <w:proofErr w:type="gramEnd"/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 evaluación: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F14E389" w14:textId="4A35AE00" w:rsidR="00A44976" w:rsidRPr="00A44976" w:rsidRDefault="00A44976" w:rsidP="00A449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A44976" w:rsidRPr="00A44976" w14:paraId="68B3C107" w14:textId="77777777" w:rsidTr="009C7D25">
        <w:trPr>
          <w:trHeight w:val="272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6D0CB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Nombre del Instructor/a: 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4DCB3" w14:textId="77777777" w:rsidR="00A44976" w:rsidRPr="00A44976" w:rsidRDefault="00A44976" w:rsidP="009C7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  <w:t>Instructores Integralidad</w:t>
            </w:r>
          </w:p>
        </w:tc>
      </w:tr>
      <w:tr w:rsidR="00A44976" w:rsidRPr="00A44976" w14:paraId="6E24FE82" w14:textId="77777777" w:rsidTr="009C7D25">
        <w:trPr>
          <w:trHeight w:val="272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10913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Tiempo de </w:t>
            </w:r>
            <w:proofErr w:type="spellStart"/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presentaciòn</w:t>
            </w:r>
            <w:proofErr w:type="spellEnd"/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: 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60E71" w14:textId="77777777" w:rsidR="00A44976" w:rsidRPr="00A44976" w:rsidRDefault="00A44976" w:rsidP="009C7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  <w:t>20 minutos por grupo.</w:t>
            </w:r>
          </w:p>
        </w:tc>
      </w:tr>
      <w:tr w:rsidR="00A44976" w:rsidRPr="00A44976" w14:paraId="20BFEB9F" w14:textId="77777777" w:rsidTr="009C7D25">
        <w:trPr>
          <w:trHeight w:val="272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4ABED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Instrumento de </w:t>
            </w:r>
            <w:proofErr w:type="spellStart"/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Evaluaciòn</w:t>
            </w:r>
            <w:proofErr w:type="spellEnd"/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: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6FC1" w14:textId="6B915874" w:rsidR="00A44976" w:rsidRPr="00A44976" w:rsidRDefault="00A44976" w:rsidP="009C7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CO" w:eastAsia="es-CO"/>
              </w:rPr>
              <w:t xml:space="preserve">Evidencia tipo Conocimiento </w:t>
            </w:r>
          </w:p>
        </w:tc>
      </w:tr>
      <w:tr w:rsidR="00A44976" w:rsidRPr="00A44976" w14:paraId="432ECDB1" w14:textId="77777777" w:rsidTr="009C7D25">
        <w:trPr>
          <w:trHeight w:val="55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088D" w14:textId="77777777" w:rsidR="00A44976" w:rsidRPr="00A44976" w:rsidRDefault="00A44976" w:rsidP="00A4497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Nombre del Aprendiz:  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8089A" w14:textId="77777777" w:rsidR="00A44976" w:rsidRPr="00A44976" w:rsidRDefault="00A44976" w:rsidP="00A449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A4497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</w:tbl>
    <w:tbl>
      <w:tblPr>
        <w:tblStyle w:val="Tablaconcuadrculaclara"/>
        <w:tblW w:w="10383" w:type="dxa"/>
        <w:tblInd w:w="-176" w:type="dxa"/>
        <w:tblLook w:val="04A0" w:firstRow="1" w:lastRow="0" w:firstColumn="1" w:lastColumn="0" w:noHBand="0" w:noVBand="1"/>
      </w:tblPr>
      <w:tblGrid>
        <w:gridCol w:w="2235"/>
        <w:gridCol w:w="1653"/>
        <w:gridCol w:w="1779"/>
        <w:gridCol w:w="2030"/>
        <w:gridCol w:w="1772"/>
        <w:gridCol w:w="914"/>
      </w:tblGrid>
      <w:tr w:rsidR="00207AFD" w:rsidRPr="00A44976" w14:paraId="77B92872" w14:textId="77777777" w:rsidTr="009C7D25">
        <w:trPr>
          <w:trHeight w:val="592"/>
        </w:trPr>
        <w:tc>
          <w:tcPr>
            <w:tcW w:w="2235" w:type="dxa"/>
          </w:tcPr>
          <w:p w14:paraId="0E9F0081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Criterio</w:t>
            </w:r>
            <w:proofErr w:type="spellEnd"/>
          </w:p>
        </w:tc>
        <w:tc>
          <w:tcPr>
            <w:tcW w:w="1653" w:type="dxa"/>
          </w:tcPr>
          <w:p w14:paraId="04E312D5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Excelente (5)</w:t>
            </w:r>
          </w:p>
        </w:tc>
        <w:tc>
          <w:tcPr>
            <w:tcW w:w="1779" w:type="dxa"/>
          </w:tcPr>
          <w:p w14:paraId="1656312D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Satisfactorio (4)</w:t>
            </w:r>
          </w:p>
        </w:tc>
        <w:tc>
          <w:tcPr>
            <w:tcW w:w="2030" w:type="dxa"/>
          </w:tcPr>
          <w:p w14:paraId="03A93CE1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Básico (3)</w:t>
            </w:r>
          </w:p>
        </w:tc>
        <w:tc>
          <w:tcPr>
            <w:tcW w:w="1772" w:type="dxa"/>
          </w:tcPr>
          <w:p w14:paraId="0E9139B1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Por fortalecer (1-2)</w:t>
            </w:r>
          </w:p>
        </w:tc>
        <w:tc>
          <w:tcPr>
            <w:tcW w:w="914" w:type="dxa"/>
          </w:tcPr>
          <w:p w14:paraId="745EE662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Valor</w:t>
            </w:r>
          </w:p>
        </w:tc>
      </w:tr>
      <w:tr w:rsidR="00207AFD" w:rsidRPr="00A44976" w14:paraId="6FEF7194" w14:textId="77777777" w:rsidTr="009C7D25">
        <w:trPr>
          <w:trHeight w:val="1133"/>
        </w:trPr>
        <w:tc>
          <w:tcPr>
            <w:tcW w:w="2235" w:type="dxa"/>
          </w:tcPr>
          <w:p w14:paraId="15519E85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Investigación</w:t>
            </w:r>
            <w:proofErr w:type="spellEnd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 y </w:t>
            </w: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análisis</w:t>
            </w:r>
            <w:proofErr w:type="spellEnd"/>
          </w:p>
        </w:tc>
        <w:tc>
          <w:tcPr>
            <w:tcW w:w="1653" w:type="dxa"/>
          </w:tcPr>
          <w:p w14:paraId="773B0697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Consulta diversas fuentes, analiza y relaciona la información.</w:t>
            </w:r>
          </w:p>
        </w:tc>
        <w:tc>
          <w:tcPr>
            <w:tcW w:w="1779" w:type="dxa"/>
          </w:tcPr>
          <w:p w14:paraId="2E78CA7D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Consulta fuentes pertinentes y analiza la información.</w:t>
            </w:r>
          </w:p>
        </w:tc>
        <w:tc>
          <w:tcPr>
            <w:tcW w:w="2030" w:type="dxa"/>
          </w:tcPr>
          <w:p w14:paraId="6AFCEC28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información limitada.</w:t>
            </w:r>
          </w:p>
        </w:tc>
        <w:tc>
          <w:tcPr>
            <w:tcW w:w="1772" w:type="dxa"/>
          </w:tcPr>
          <w:p w14:paraId="03FCB711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Información insuficiente.</w:t>
            </w:r>
          </w:p>
        </w:tc>
        <w:tc>
          <w:tcPr>
            <w:tcW w:w="914" w:type="dxa"/>
          </w:tcPr>
          <w:p w14:paraId="1107B675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20%</w:t>
            </w:r>
          </w:p>
        </w:tc>
      </w:tr>
      <w:tr w:rsidR="00207AFD" w:rsidRPr="00A44976" w14:paraId="3C4049DE" w14:textId="77777777" w:rsidTr="009C7D25">
        <w:trPr>
          <w:trHeight w:val="882"/>
        </w:trPr>
        <w:tc>
          <w:tcPr>
            <w:tcW w:w="2235" w:type="dxa"/>
          </w:tcPr>
          <w:p w14:paraId="4FE53B1E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Dominio del </w:t>
            </w: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tema</w:t>
            </w:r>
            <w:proofErr w:type="spellEnd"/>
          </w:p>
        </w:tc>
        <w:tc>
          <w:tcPr>
            <w:tcW w:w="1653" w:type="dxa"/>
          </w:tcPr>
          <w:p w14:paraId="2819CD95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Explica con claridad y seguridad.</w:t>
            </w:r>
          </w:p>
        </w:tc>
        <w:tc>
          <w:tcPr>
            <w:tcW w:w="1779" w:type="dxa"/>
          </w:tcPr>
          <w:p w14:paraId="00F0A540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Explica la mayoría de conceptos.</w:t>
            </w:r>
          </w:p>
        </w:tc>
        <w:tc>
          <w:tcPr>
            <w:tcW w:w="2030" w:type="dxa"/>
          </w:tcPr>
          <w:p w14:paraId="2B002CBE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algunas dificultades.</w:t>
            </w:r>
          </w:p>
        </w:tc>
        <w:tc>
          <w:tcPr>
            <w:tcW w:w="1772" w:type="dxa"/>
          </w:tcPr>
          <w:p w14:paraId="40C13A1C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Desconoce el tema.</w:t>
            </w:r>
          </w:p>
        </w:tc>
        <w:tc>
          <w:tcPr>
            <w:tcW w:w="914" w:type="dxa"/>
          </w:tcPr>
          <w:p w14:paraId="4FDF1548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20%</w:t>
            </w:r>
          </w:p>
        </w:tc>
      </w:tr>
      <w:tr w:rsidR="00207AFD" w:rsidRPr="00A44976" w14:paraId="05FB6F54" w14:textId="77777777" w:rsidTr="009C7D25">
        <w:trPr>
          <w:trHeight w:val="882"/>
        </w:trPr>
        <w:tc>
          <w:tcPr>
            <w:tcW w:w="2235" w:type="dxa"/>
          </w:tcPr>
          <w:p w14:paraId="095E93E8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Presentación</w:t>
            </w:r>
          </w:p>
        </w:tc>
        <w:tc>
          <w:tcPr>
            <w:tcW w:w="1653" w:type="dxa"/>
          </w:tcPr>
          <w:p w14:paraId="0C5CDEFC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Organizada, creativa y clara.</w:t>
            </w:r>
          </w:p>
        </w:tc>
        <w:tc>
          <w:tcPr>
            <w:tcW w:w="1779" w:type="dxa"/>
          </w:tcPr>
          <w:p w14:paraId="61E329C2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Organizada y comprensible.</w:t>
            </w:r>
          </w:p>
        </w:tc>
        <w:tc>
          <w:tcPr>
            <w:tcW w:w="2030" w:type="dxa"/>
          </w:tcPr>
          <w:p w14:paraId="62C5EADD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Problemas de organización.</w:t>
            </w:r>
          </w:p>
        </w:tc>
        <w:tc>
          <w:tcPr>
            <w:tcW w:w="1772" w:type="dxa"/>
          </w:tcPr>
          <w:p w14:paraId="5DD015FF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Incompleta.</w:t>
            </w:r>
          </w:p>
        </w:tc>
        <w:tc>
          <w:tcPr>
            <w:tcW w:w="914" w:type="dxa"/>
          </w:tcPr>
          <w:p w14:paraId="12E8BF31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15%</w:t>
            </w:r>
          </w:p>
        </w:tc>
      </w:tr>
      <w:tr w:rsidR="00207AFD" w:rsidRPr="00A44976" w14:paraId="0BF3973B" w14:textId="77777777" w:rsidTr="009C7D25">
        <w:trPr>
          <w:trHeight w:val="906"/>
        </w:trPr>
        <w:tc>
          <w:tcPr>
            <w:tcW w:w="2235" w:type="dxa"/>
          </w:tcPr>
          <w:p w14:paraId="19EAA9A8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Estrategia</w:t>
            </w:r>
            <w:proofErr w:type="spellEnd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didáctica</w:t>
            </w:r>
            <w:proofErr w:type="spellEnd"/>
          </w:p>
        </w:tc>
        <w:tc>
          <w:tcPr>
            <w:tcW w:w="1653" w:type="dxa"/>
          </w:tcPr>
          <w:p w14:paraId="5A7B5817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Promueve la participación y el aprendizaje.</w:t>
            </w:r>
          </w:p>
        </w:tc>
        <w:tc>
          <w:tcPr>
            <w:tcW w:w="1779" w:type="dxa"/>
          </w:tcPr>
          <w:p w14:paraId="48EF3DD3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Facilita la participación.</w:t>
            </w:r>
          </w:p>
        </w:tc>
        <w:tc>
          <w:tcPr>
            <w:tcW w:w="2030" w:type="dxa"/>
          </w:tcPr>
          <w:p w14:paraId="1D23AED5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Poca interacción.</w:t>
            </w:r>
          </w:p>
        </w:tc>
        <w:tc>
          <w:tcPr>
            <w:tcW w:w="1772" w:type="dxa"/>
          </w:tcPr>
          <w:p w14:paraId="7CF6D96C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cumple el propósito.</w:t>
            </w:r>
          </w:p>
        </w:tc>
        <w:tc>
          <w:tcPr>
            <w:tcW w:w="914" w:type="dxa"/>
          </w:tcPr>
          <w:p w14:paraId="24FFFF58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15%</w:t>
            </w:r>
          </w:p>
        </w:tc>
      </w:tr>
      <w:tr w:rsidR="00207AFD" w:rsidRPr="00A44976" w14:paraId="241EB19C" w14:textId="77777777" w:rsidTr="009C7D25">
        <w:trPr>
          <w:trHeight w:val="550"/>
        </w:trPr>
        <w:tc>
          <w:tcPr>
            <w:tcW w:w="2235" w:type="dxa"/>
          </w:tcPr>
          <w:p w14:paraId="1AFD781F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Trabajo</w:t>
            </w:r>
            <w:proofErr w:type="spellEnd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colaborativo</w:t>
            </w:r>
            <w:proofErr w:type="spellEnd"/>
          </w:p>
        </w:tc>
        <w:tc>
          <w:tcPr>
            <w:tcW w:w="1653" w:type="dxa"/>
          </w:tcPr>
          <w:p w14:paraId="08F5EDE5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Participa activamente.</w:t>
            </w:r>
          </w:p>
        </w:tc>
        <w:tc>
          <w:tcPr>
            <w:tcW w:w="1779" w:type="dxa"/>
          </w:tcPr>
          <w:p w14:paraId="5DB4193F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Cumple las tareas.</w:t>
            </w:r>
          </w:p>
        </w:tc>
        <w:tc>
          <w:tcPr>
            <w:tcW w:w="2030" w:type="dxa"/>
          </w:tcPr>
          <w:p w14:paraId="6139626C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Participación limitada.</w:t>
            </w:r>
          </w:p>
        </w:tc>
        <w:tc>
          <w:tcPr>
            <w:tcW w:w="1772" w:type="dxa"/>
          </w:tcPr>
          <w:p w14:paraId="7181AF95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participa.</w:t>
            </w:r>
          </w:p>
        </w:tc>
        <w:tc>
          <w:tcPr>
            <w:tcW w:w="914" w:type="dxa"/>
          </w:tcPr>
          <w:p w14:paraId="1739EBFB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10%</w:t>
            </w:r>
          </w:p>
        </w:tc>
      </w:tr>
      <w:tr w:rsidR="00207AFD" w:rsidRPr="00A44976" w14:paraId="4DC14D58" w14:textId="77777777" w:rsidTr="009C7D25">
        <w:trPr>
          <w:trHeight w:val="882"/>
        </w:trPr>
        <w:tc>
          <w:tcPr>
            <w:tcW w:w="2235" w:type="dxa"/>
          </w:tcPr>
          <w:p w14:paraId="489074B4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Comunicación</w:t>
            </w:r>
            <w:proofErr w:type="spellEnd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 oral</w:t>
            </w:r>
          </w:p>
        </w:tc>
        <w:tc>
          <w:tcPr>
            <w:tcW w:w="1653" w:type="dxa"/>
          </w:tcPr>
          <w:p w14:paraId="68D9FEB8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Expresa ideas claramente.</w:t>
            </w:r>
          </w:p>
        </w:tc>
        <w:tc>
          <w:tcPr>
            <w:tcW w:w="1779" w:type="dxa"/>
          </w:tcPr>
          <w:p w14:paraId="0E0DD72D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comunica con claridad.</w:t>
            </w:r>
          </w:p>
        </w:tc>
        <w:tc>
          <w:tcPr>
            <w:tcW w:w="2030" w:type="dxa"/>
          </w:tcPr>
          <w:p w14:paraId="44049644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dificultades.</w:t>
            </w:r>
          </w:p>
        </w:tc>
        <w:tc>
          <w:tcPr>
            <w:tcW w:w="1772" w:type="dxa"/>
          </w:tcPr>
          <w:p w14:paraId="7F057C07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Comunicación deficiente.</w:t>
            </w:r>
          </w:p>
        </w:tc>
        <w:tc>
          <w:tcPr>
            <w:tcW w:w="914" w:type="dxa"/>
          </w:tcPr>
          <w:p w14:paraId="107403C5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10%</w:t>
            </w:r>
          </w:p>
        </w:tc>
      </w:tr>
      <w:tr w:rsidR="00207AFD" w:rsidRPr="00A44976" w14:paraId="1CCAE915" w14:textId="77777777" w:rsidTr="009C7D25">
        <w:trPr>
          <w:trHeight w:val="657"/>
        </w:trPr>
        <w:tc>
          <w:tcPr>
            <w:tcW w:w="2235" w:type="dxa"/>
          </w:tcPr>
          <w:p w14:paraId="0BC10C54" w14:textId="77777777" w:rsidR="00207AFD" w:rsidRPr="009C7D25" w:rsidRDefault="00000000" w:rsidP="00E43BC9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Participación</w:t>
            </w:r>
            <w:proofErr w:type="spellEnd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 y </w:t>
            </w:r>
            <w:proofErr w:type="spellStart"/>
            <w:r w:rsidRPr="009C7D25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argumentación</w:t>
            </w:r>
            <w:proofErr w:type="spellEnd"/>
          </w:p>
        </w:tc>
        <w:tc>
          <w:tcPr>
            <w:tcW w:w="1653" w:type="dxa"/>
          </w:tcPr>
          <w:p w14:paraId="0802A073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Argumenta y aporta ideas.</w:t>
            </w:r>
          </w:p>
        </w:tc>
        <w:tc>
          <w:tcPr>
            <w:tcW w:w="1779" w:type="dxa"/>
          </w:tcPr>
          <w:p w14:paraId="67D21C83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Realiza algunos aportes.</w:t>
            </w:r>
          </w:p>
        </w:tc>
        <w:tc>
          <w:tcPr>
            <w:tcW w:w="2030" w:type="dxa"/>
          </w:tcPr>
          <w:p w14:paraId="029CCB66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Participa ocasionalmente.</w:t>
            </w:r>
          </w:p>
        </w:tc>
        <w:tc>
          <w:tcPr>
            <w:tcW w:w="1772" w:type="dxa"/>
          </w:tcPr>
          <w:p w14:paraId="5433BA8E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participa.</w:t>
            </w:r>
          </w:p>
        </w:tc>
        <w:tc>
          <w:tcPr>
            <w:tcW w:w="914" w:type="dxa"/>
          </w:tcPr>
          <w:p w14:paraId="5F88C3C3" w14:textId="77777777" w:rsidR="00207AFD" w:rsidRPr="00A44976" w:rsidRDefault="00000000" w:rsidP="00E43B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A4497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10%</w:t>
            </w:r>
          </w:p>
        </w:tc>
      </w:tr>
    </w:tbl>
    <w:p w14:paraId="2F5C8AEB" w14:textId="21791115" w:rsidR="00207AFD" w:rsidRPr="00E43BC9" w:rsidRDefault="00000000" w:rsidP="00E43BC9">
      <w:pPr>
        <w:pStyle w:val="Ttulo2"/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</w:pPr>
      <w:proofErr w:type="spellStart"/>
      <w:r w:rsidRPr="00E43BC9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>Observaciones</w:t>
      </w:r>
      <w:proofErr w:type="spellEnd"/>
      <w:r w:rsidRPr="00E43BC9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 xml:space="preserve"> del instructor</w:t>
      </w:r>
      <w:r w:rsidR="00A44976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>_____________________________________________________</w:t>
      </w:r>
    </w:p>
    <w:p w14:paraId="0C4A2D5F" w14:textId="39D13A24" w:rsidR="00207AFD" w:rsidRPr="00E43BC9" w:rsidRDefault="00000000" w:rsidP="00E43BC9">
      <w:pPr>
        <w:rPr>
          <w:rFonts w:ascii="Calibri" w:hAnsi="Calibri" w:cs="Calibri"/>
          <w:color w:val="000000" w:themeColor="text1"/>
          <w:sz w:val="24"/>
          <w:szCs w:val="24"/>
        </w:rPr>
      </w:pPr>
      <w:r w:rsidRPr="00E43BC9">
        <w:rPr>
          <w:rFonts w:ascii="Calibri" w:hAnsi="Calibri" w:cs="Calibri"/>
          <w:color w:val="000000" w:themeColor="text1"/>
          <w:sz w:val="24"/>
          <w:szCs w:val="24"/>
        </w:rPr>
        <w:t>_____________________________________________</w:t>
      </w:r>
      <w:r w:rsidR="00A44976">
        <w:rPr>
          <w:rFonts w:ascii="Calibri" w:hAnsi="Calibri" w:cs="Calibri"/>
          <w:color w:val="000000" w:themeColor="text1"/>
          <w:sz w:val="24"/>
          <w:szCs w:val="24"/>
        </w:rPr>
        <w:t>_______________________________</w:t>
      </w:r>
    </w:p>
    <w:p w14:paraId="14BB3A61" w14:textId="6581D9AF" w:rsidR="00207AFD" w:rsidRPr="00E43BC9" w:rsidRDefault="00000000" w:rsidP="00E43BC9">
      <w:pPr>
        <w:pStyle w:val="Ttulo2"/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</w:pPr>
      <w:proofErr w:type="spellStart"/>
      <w:r w:rsidRPr="00E43BC9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>Realimentación</w:t>
      </w:r>
      <w:proofErr w:type="spellEnd"/>
      <w:r w:rsidRPr="00E43BC9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 xml:space="preserve"> al </w:t>
      </w:r>
      <w:proofErr w:type="spellStart"/>
      <w:r w:rsidRPr="00E43BC9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>aprendiz</w:t>
      </w:r>
      <w:proofErr w:type="spellEnd"/>
      <w:r w:rsidR="00A44976">
        <w:rPr>
          <w:rFonts w:ascii="Calibri" w:hAnsi="Calibri" w:cs="Calibri"/>
          <w:b w:val="0"/>
          <w:bCs w:val="0"/>
          <w:color w:val="000000" w:themeColor="text1"/>
          <w:sz w:val="24"/>
          <w:szCs w:val="24"/>
        </w:rPr>
        <w:t xml:space="preserve"> ______________________________________________________</w:t>
      </w:r>
    </w:p>
    <w:p w14:paraId="6DBB5CCC" w14:textId="5E52D466" w:rsidR="00207AFD" w:rsidRPr="00E43BC9" w:rsidRDefault="00000000" w:rsidP="00E43BC9">
      <w:pPr>
        <w:rPr>
          <w:rFonts w:ascii="Calibri" w:hAnsi="Calibri" w:cs="Calibri"/>
          <w:color w:val="000000" w:themeColor="text1"/>
          <w:sz w:val="24"/>
          <w:szCs w:val="24"/>
        </w:rPr>
      </w:pPr>
      <w:r w:rsidRPr="00E43BC9">
        <w:rPr>
          <w:rFonts w:ascii="Calibri" w:hAnsi="Calibri" w:cs="Calibri"/>
          <w:color w:val="000000" w:themeColor="text1"/>
          <w:sz w:val="24"/>
          <w:szCs w:val="24"/>
        </w:rPr>
        <w:br/>
        <w:t>_____________________________________________</w:t>
      </w:r>
      <w:r w:rsidR="00A44976">
        <w:rPr>
          <w:rFonts w:ascii="Calibri" w:hAnsi="Calibri" w:cs="Calibri"/>
          <w:color w:val="000000" w:themeColor="text1"/>
          <w:sz w:val="24"/>
          <w:szCs w:val="24"/>
        </w:rPr>
        <w:t>__________________________</w:t>
      </w:r>
      <w:r w:rsidRPr="00E43BC9">
        <w:rPr>
          <w:rFonts w:ascii="Calibri" w:hAnsi="Calibri" w:cs="Calibri"/>
          <w:color w:val="000000" w:themeColor="text1"/>
          <w:sz w:val="24"/>
          <w:szCs w:val="24"/>
        </w:rPr>
        <w:t>_</w:t>
      </w:r>
      <w:r w:rsidR="00A44976">
        <w:rPr>
          <w:rFonts w:ascii="Calibri" w:hAnsi="Calibri" w:cs="Calibri"/>
          <w:color w:val="000000" w:themeColor="text1"/>
          <w:sz w:val="24"/>
          <w:szCs w:val="24"/>
        </w:rPr>
        <w:t>_____</w:t>
      </w:r>
      <w:r w:rsidRPr="00E43BC9">
        <w:rPr>
          <w:rFonts w:ascii="Calibri" w:hAnsi="Calibri" w:cs="Calibri"/>
          <w:color w:val="000000" w:themeColor="text1"/>
          <w:sz w:val="24"/>
          <w:szCs w:val="24"/>
        </w:rPr>
        <w:br/>
      </w:r>
    </w:p>
    <w:sectPr w:rsidR="00207AFD" w:rsidRPr="00E43BC9" w:rsidSect="00A44976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E931C2"/>
    <w:multiLevelType w:val="hybridMultilevel"/>
    <w:tmpl w:val="7E68CF7A"/>
    <w:lvl w:ilvl="0" w:tplc="C6F2D0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58107">
    <w:abstractNumId w:val="8"/>
  </w:num>
  <w:num w:numId="2" w16cid:durableId="1455757943">
    <w:abstractNumId w:val="6"/>
  </w:num>
  <w:num w:numId="3" w16cid:durableId="203761618">
    <w:abstractNumId w:val="5"/>
  </w:num>
  <w:num w:numId="4" w16cid:durableId="1912229587">
    <w:abstractNumId w:val="4"/>
  </w:num>
  <w:num w:numId="5" w16cid:durableId="916784721">
    <w:abstractNumId w:val="7"/>
  </w:num>
  <w:num w:numId="6" w16cid:durableId="146673488">
    <w:abstractNumId w:val="3"/>
  </w:num>
  <w:num w:numId="7" w16cid:durableId="2028174337">
    <w:abstractNumId w:val="2"/>
  </w:num>
  <w:num w:numId="8" w16cid:durableId="1701977290">
    <w:abstractNumId w:val="1"/>
  </w:num>
  <w:num w:numId="9" w16cid:durableId="945234287">
    <w:abstractNumId w:val="0"/>
  </w:num>
  <w:num w:numId="10" w16cid:durableId="19867393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5111"/>
    <w:rsid w:val="0015074B"/>
    <w:rsid w:val="001F7A76"/>
    <w:rsid w:val="00207AFD"/>
    <w:rsid w:val="0029639D"/>
    <w:rsid w:val="00326F90"/>
    <w:rsid w:val="0040761B"/>
    <w:rsid w:val="009C7D25"/>
    <w:rsid w:val="00A44976"/>
    <w:rsid w:val="00AA1D8D"/>
    <w:rsid w:val="00B47730"/>
    <w:rsid w:val="00CB0664"/>
    <w:rsid w:val="00E43BC9"/>
    <w:rsid w:val="00EB6F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F63041"/>
  <w14:defaultImageDpi w14:val="300"/>
  <w15:docId w15:val="{79F74173-BF33-4A23-B914-4583C473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PrrafodelistaCar">
    <w:name w:val="Párrafo de lista Car"/>
    <w:link w:val="Prrafodelista"/>
    <w:uiPriority w:val="34"/>
    <w:rsid w:val="00A44976"/>
  </w:style>
  <w:style w:type="table" w:styleId="Tablaconcuadrculaclara">
    <w:name w:val="Grid Table Light"/>
    <w:basedOn w:val="Tablanormal"/>
    <w:uiPriority w:val="99"/>
    <w:rsid w:val="009C7D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1701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Norma Vargas</cp:lastModifiedBy>
  <cp:revision>2</cp:revision>
  <cp:lastPrinted>2026-07-21T07:43:00Z</cp:lastPrinted>
  <dcterms:created xsi:type="dcterms:W3CDTF">2026-07-22T06:55:00Z</dcterms:created>
  <dcterms:modified xsi:type="dcterms:W3CDTF">2026-07-22T06:55:00Z</dcterms:modified>
  <cp:category/>
</cp:coreProperties>
</file>